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1795294" name="0e8d8be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6314157" name="0e8d8be0-ae66-11f0-b416-013d21ebccd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4407194" name="164cbb3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6900607" name="164cbb30-ae66-11f0-b416-013d21ebccd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9708841" name="810cead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388732" name="810cead0-ae66-11f0-b416-013d21ebccd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3355445" name="87ca88a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412696" name="87ca88a0-ae66-11f0-b416-013d21ebccd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Gasofen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7405002" name="a0f0378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9045612" name="a0f03780-ae66-11f0-b416-013d21ebccd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1162658" name="a3e386e0-ae66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084828" name="a3e386e0-ae66-11f0-b416-013d21ebccd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4423308" name="524a2cb0-ae68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9152722" name="524a2cb0-ae68-11f0-b416-013d21ebccd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4071698" name="592f28a0-ae68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8781649" name="592f28a0-ae68-11f0-b416-013d21ebccd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1007927" name="381cbfe0-ae6a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047562" name="381cbfe0-ae6a-11f0-b416-013d21ebccd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3433800" name="43ff0c00-ae6a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136051" name="43ff0c00-ae6a-11f0-b416-013d21ebccd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Kachelofen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Asbestschnüre </w:t>
            </w:r>
          </w:p>
          <w:p>
            <w:pPr>
              <w:spacing w:before="0" w:after="0"/>
            </w:pPr>
            <w:r>
              <w:t>Kachelofen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4996419" name="35796fd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1632064" name="35796fd0-ae6b-11f0-b416-013d21ebccd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9638300" name="38e4392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4912272" name="38e43920-ae6b-11f0-b416-013d21ebccd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Gasofen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Gasofen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2287399" name="6af1556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5783003" name="6af15560-ae6b-11f0-b416-013d21ebccd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17371" name="6fef1ac0-ae6b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5671811" name="6fef1ac0-ae6b-11f0-b416-013d21ebccd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Wekstatt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Faserzement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5104206" name="2a5a936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97384" name="2a5a9360-ae6e-11f0-b416-013d21ebccd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7208396" name="2d2d627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5497099" name="2d2d6270-ae6e-11f0-b416-013d21ebccd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Wekstatt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Gasofen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Gasofen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7113899" name="52f8866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2405598" name="52f88660-ae6e-11f0-b416-013d21ebccd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9693454" name="5a888f6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3725959" name="5a888f60-ae6e-11f0-b416-013d21ebccd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Wekstatt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Beleuchtung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 </w:t>
            </w:r>
          </w:p>
          <w:p>
            <w:pPr>
              <w:spacing w:before="0" w:after="0"/>
            </w:pPr>
            <w:r>
              <w:t>Beleuchtung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9542755" name="c76cfe9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2619827" name="c76cfe90-ae6e-11f0-b416-013d21ebccd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9399965" name="de3339a0-ae6e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909712" name="de3339a0-ae6e-11f0-b416-013d21ebccd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Scheune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9855913" name="3a394f90-ae70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0160123" name="3a394f90-ae70-11f0-b416-013d21ebccd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8383283" name="6e9082e0-ae70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3850419" name="6e9082e0-ae70-11f0-b416-013d21ebccd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Türblätter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7381288" name="2fc3212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2072663" name="2fc32120-ae71-11f0-b416-013d21ebccd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0031691" name="33d770e0-ae71-11f0-b416-013d21ebccd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4730633" name="33d770e0-ae71-11f0-b416-013d21ebccd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Oberdorfweg 6, 9030 Abtwil</w:t>
          </w:r>
        </w:p>
        <w:p>
          <w:pPr>
            <w:spacing w:before="0" w:after="0"/>
          </w:pPr>
          <w:r>
            <w:t>545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